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FB571" w14:textId="77777777" w:rsidR="00026BE1" w:rsidRPr="004B3C4E" w:rsidRDefault="00320F6E">
      <w:pPr>
        <w:pStyle w:val="Rubrik1"/>
        <w:rPr>
          <w:rFonts w:ascii="Lato" w:hAnsi="Lato"/>
          <w:color w:val="auto"/>
          <w:lang w:val="sv-SE"/>
        </w:rPr>
      </w:pPr>
      <w:r w:rsidRPr="004B3C4E">
        <w:rPr>
          <w:rFonts w:ascii="Lato" w:hAnsi="Lato"/>
          <w:color w:val="auto"/>
          <w:lang w:val="sv-SE"/>
        </w:rPr>
        <w:t>Arbetsmiljöpolicy</w:t>
      </w:r>
    </w:p>
    <w:p w14:paraId="43E9771E" w14:textId="77777777" w:rsidR="004B3C4E" w:rsidRPr="004B3C4E" w:rsidRDefault="004B3C4E" w:rsidP="004B3C4E">
      <w:pPr>
        <w:rPr>
          <w:lang w:val="sv-SE"/>
        </w:rPr>
      </w:pPr>
    </w:p>
    <w:p w14:paraId="79369716" w14:textId="77777777" w:rsidR="004B3C4E" w:rsidRDefault="00320F6E">
      <w:pPr>
        <w:rPr>
          <w:rFonts w:ascii="Lato" w:hAnsi="Lato"/>
          <w:szCs w:val="24"/>
          <w:lang w:val="sv-SE"/>
        </w:rPr>
      </w:pPr>
      <w:r w:rsidRPr="004B3C4E">
        <w:rPr>
          <w:rFonts w:ascii="Lato" w:hAnsi="Lato"/>
          <w:szCs w:val="24"/>
          <w:lang w:val="sv-SE"/>
        </w:rPr>
        <w:t xml:space="preserve">På </w:t>
      </w:r>
      <w:r w:rsidRPr="004B3C4E">
        <w:rPr>
          <w:rFonts w:ascii="Lato" w:hAnsi="Lato"/>
          <w:color w:val="FF0000"/>
          <w:szCs w:val="24"/>
          <w:lang w:val="sv-SE"/>
        </w:rPr>
        <w:t xml:space="preserve">[Företagsnamn] </w:t>
      </w:r>
      <w:r w:rsidRPr="004B3C4E">
        <w:rPr>
          <w:rFonts w:ascii="Lato" w:hAnsi="Lato"/>
          <w:szCs w:val="24"/>
          <w:lang w:val="sv-SE"/>
        </w:rPr>
        <w:t xml:space="preserve">ska alla medarbetare ha en trygg, säker och utvecklande arbetsmiljö. </w:t>
      </w:r>
    </w:p>
    <w:p w14:paraId="609E20E5" w14:textId="2D60E4CF" w:rsidR="004B3C4E" w:rsidRDefault="00320F6E">
      <w:pPr>
        <w:rPr>
          <w:rFonts w:ascii="Lato" w:hAnsi="Lato"/>
          <w:szCs w:val="24"/>
          <w:lang w:val="sv-SE"/>
        </w:rPr>
      </w:pPr>
      <w:r w:rsidRPr="004B3C4E">
        <w:rPr>
          <w:rFonts w:ascii="Lato" w:hAnsi="Lato"/>
          <w:szCs w:val="24"/>
          <w:lang w:val="sv-SE"/>
        </w:rPr>
        <w:t xml:space="preserve">Vi arbetar förebyggande för att undvika ohälsa och olycksfall. </w:t>
      </w:r>
    </w:p>
    <w:p w14:paraId="7DD33894" w14:textId="77777777" w:rsidR="004B3C4E" w:rsidRDefault="00320F6E">
      <w:pPr>
        <w:rPr>
          <w:rFonts w:ascii="Lato" w:hAnsi="Lato"/>
          <w:szCs w:val="24"/>
          <w:lang w:val="sv-SE"/>
        </w:rPr>
      </w:pPr>
      <w:r w:rsidRPr="004B3C4E">
        <w:rPr>
          <w:rFonts w:ascii="Lato" w:hAnsi="Lato"/>
          <w:szCs w:val="24"/>
          <w:lang w:val="sv-SE"/>
        </w:rPr>
        <w:t xml:space="preserve">Alla medarbetare ska ges möjlighet att påverka sin arbetsmiljö. </w:t>
      </w:r>
    </w:p>
    <w:p w14:paraId="34321D1E" w14:textId="77777777" w:rsidR="004B3C4E" w:rsidRDefault="00320F6E">
      <w:pPr>
        <w:rPr>
          <w:rFonts w:ascii="Lato" w:hAnsi="Lato"/>
          <w:szCs w:val="24"/>
          <w:lang w:val="sv-SE"/>
        </w:rPr>
      </w:pPr>
      <w:r w:rsidRPr="004B3C4E">
        <w:rPr>
          <w:rFonts w:ascii="Lato" w:hAnsi="Lato"/>
          <w:szCs w:val="24"/>
          <w:lang w:val="sv-SE"/>
        </w:rPr>
        <w:t xml:space="preserve">Arbetsmiljöansvaret ligger hos arbetsgivaren men hela arbetslaget är delaktigt. </w:t>
      </w:r>
    </w:p>
    <w:p w14:paraId="19C0821A" w14:textId="2B2E8F09" w:rsidR="00026BE1" w:rsidRDefault="00320F6E">
      <w:pPr>
        <w:rPr>
          <w:rFonts w:ascii="Lato" w:hAnsi="Lato"/>
          <w:szCs w:val="24"/>
          <w:lang w:val="sv-SE"/>
        </w:rPr>
      </w:pPr>
      <w:r w:rsidRPr="004B3C4E">
        <w:rPr>
          <w:rFonts w:ascii="Lato" w:hAnsi="Lato"/>
          <w:szCs w:val="24"/>
          <w:lang w:val="sv-SE"/>
        </w:rPr>
        <w:t>Vi följer Arbetsmiljölagen och arbetar enligt principerna för systematiskt arbetsmiljöarbete (SAM).</w:t>
      </w:r>
    </w:p>
    <w:p w14:paraId="0D99F5E1" w14:textId="77777777" w:rsidR="0057186E" w:rsidRDefault="0057186E">
      <w:pPr>
        <w:rPr>
          <w:rFonts w:ascii="Lato" w:hAnsi="Lato"/>
          <w:szCs w:val="24"/>
          <w:lang w:val="sv-SE"/>
        </w:rPr>
      </w:pPr>
    </w:p>
    <w:p w14:paraId="042B6DE9" w14:textId="4A893A0F" w:rsidR="0057186E" w:rsidRDefault="0057186E">
      <w:pPr>
        <w:rPr>
          <w:rFonts w:ascii="Lato" w:hAnsi="Lato"/>
          <w:szCs w:val="24"/>
          <w:lang w:val="sv-SE"/>
        </w:rPr>
      </w:pPr>
      <w:r>
        <w:rPr>
          <w:rFonts w:ascii="Lato" w:hAnsi="Lato"/>
          <w:szCs w:val="24"/>
          <w:lang w:val="sv-SE"/>
        </w:rPr>
        <w:t>DATUM: __________________________________________________</w:t>
      </w:r>
    </w:p>
    <w:p w14:paraId="585FED42" w14:textId="77777777" w:rsidR="0057186E" w:rsidRDefault="0057186E">
      <w:pPr>
        <w:rPr>
          <w:rFonts w:ascii="Lato" w:hAnsi="Lato"/>
          <w:szCs w:val="24"/>
          <w:lang w:val="sv-SE"/>
        </w:rPr>
      </w:pPr>
    </w:p>
    <w:p w14:paraId="635BD9CE" w14:textId="56DF878C" w:rsidR="0057186E" w:rsidRDefault="0057186E">
      <w:pPr>
        <w:rPr>
          <w:rFonts w:ascii="Lato" w:hAnsi="Lato"/>
          <w:szCs w:val="24"/>
          <w:lang w:val="sv-SE"/>
        </w:rPr>
      </w:pPr>
      <w:r>
        <w:rPr>
          <w:rFonts w:ascii="Lato" w:hAnsi="Lato"/>
          <w:szCs w:val="24"/>
          <w:lang w:val="sv-SE"/>
        </w:rPr>
        <w:t>Signerad: _________________________________________________</w:t>
      </w:r>
    </w:p>
    <w:p w14:paraId="5E9835A0" w14:textId="77777777" w:rsidR="0057186E" w:rsidRDefault="0057186E" w:rsidP="0057186E">
      <w:pPr>
        <w:rPr>
          <w:rFonts w:ascii="Lato" w:hAnsi="Lato"/>
          <w:szCs w:val="24"/>
          <w:lang w:val="sv-SE"/>
        </w:rPr>
      </w:pPr>
    </w:p>
    <w:p w14:paraId="48958AA9" w14:textId="731DF04A" w:rsidR="0057186E" w:rsidRPr="0057186E" w:rsidRDefault="0057186E" w:rsidP="0057186E">
      <w:pPr>
        <w:rPr>
          <w:rFonts w:ascii="Lato" w:hAnsi="Lato"/>
          <w:szCs w:val="24"/>
          <w:lang w:val="sv-SE"/>
        </w:rPr>
      </w:pPr>
      <w:r>
        <w:rPr>
          <w:rFonts w:ascii="Lato" w:hAnsi="Lato"/>
          <w:szCs w:val="24"/>
          <w:lang w:val="sv-SE"/>
        </w:rPr>
        <w:t>Namnförtydligande: _______________________________________</w:t>
      </w:r>
    </w:p>
    <w:sectPr w:rsidR="0057186E" w:rsidRPr="0057186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331D1" w14:textId="77777777" w:rsidR="004D6EF9" w:rsidRDefault="004D6EF9" w:rsidP="004D6EF9">
      <w:pPr>
        <w:spacing w:after="0" w:line="240" w:lineRule="auto"/>
      </w:pPr>
      <w:r>
        <w:separator/>
      </w:r>
    </w:p>
  </w:endnote>
  <w:endnote w:type="continuationSeparator" w:id="0">
    <w:p w14:paraId="6667FA9D" w14:textId="77777777" w:rsidR="004D6EF9" w:rsidRDefault="004D6EF9" w:rsidP="004D6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F65C" w14:textId="77777777" w:rsidR="004D6EF9" w:rsidRDefault="004D6EF9" w:rsidP="004D6EF9">
      <w:pPr>
        <w:spacing w:after="0" w:line="240" w:lineRule="auto"/>
      </w:pPr>
      <w:r>
        <w:separator/>
      </w:r>
    </w:p>
  </w:footnote>
  <w:footnote w:type="continuationSeparator" w:id="0">
    <w:p w14:paraId="5ECDBB08" w14:textId="77777777" w:rsidR="004D6EF9" w:rsidRDefault="004D6EF9" w:rsidP="004D6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56AC" w14:textId="77777777" w:rsidR="004D3846" w:rsidRDefault="004D3846">
    <w:pPr>
      <w:pStyle w:val="Sidhuvud"/>
      <w:rPr>
        <w:lang w:val="sv-SE"/>
      </w:rPr>
    </w:pPr>
  </w:p>
  <w:p w14:paraId="7F42C081" w14:textId="378368AE" w:rsidR="004D3846" w:rsidRDefault="004D3846" w:rsidP="004D3846">
    <w:pPr>
      <w:pStyle w:val="Sidhuvud"/>
      <w:jc w:val="right"/>
      <w:rPr>
        <w:lang w:val="sv-SE"/>
      </w:rPr>
    </w:pPr>
    <w:r>
      <w:rPr>
        <w:noProof/>
        <w:lang w:val="sv-SE"/>
      </w:rPr>
      <w:drawing>
        <wp:inline distT="0" distB="0" distL="0" distR="0" wp14:anchorId="4753A949" wp14:editId="41378250">
          <wp:extent cx="1350144" cy="387601"/>
          <wp:effectExtent l="0" t="0" r="2540" b="0"/>
          <wp:docPr id="889700511" name="Bildobjekt 1" descr="En bild som visar Teckensnitt, text, logotyp, Grafik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9700511" name="Bildobjekt 1" descr="En bild som visar Teckensnitt, text, logotyp, Grafik&#10;&#10;AI-genererat innehåll kan vara felaktig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6387" cy="395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5F19AE" w14:textId="6FB7F519" w:rsidR="004D6EF9" w:rsidRPr="004D3846" w:rsidRDefault="004D6EF9">
    <w:pPr>
      <w:pStyle w:val="Sidhuvud"/>
      <w:rPr>
        <w:i/>
        <w:iCs/>
        <w:sz w:val="18"/>
        <w:szCs w:val="18"/>
        <w:lang w:val="sv-SE"/>
      </w:rPr>
    </w:pPr>
    <w:r w:rsidRPr="004D3846">
      <w:rPr>
        <w:i/>
        <w:iCs/>
        <w:sz w:val="18"/>
        <w:szCs w:val="18"/>
        <w:lang w:val="sv-SE"/>
      </w:rPr>
      <w:t xml:space="preserve">Detta är en mall från Företagarna. För senast uppdaterad version ladda ner från vår webbplats när du ska använda mallen.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rerad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rerad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5706464">
    <w:abstractNumId w:val="8"/>
  </w:num>
  <w:num w:numId="2" w16cid:durableId="216941043">
    <w:abstractNumId w:val="6"/>
  </w:num>
  <w:num w:numId="3" w16cid:durableId="1341660810">
    <w:abstractNumId w:val="5"/>
  </w:num>
  <w:num w:numId="4" w16cid:durableId="951400914">
    <w:abstractNumId w:val="4"/>
  </w:num>
  <w:num w:numId="5" w16cid:durableId="361630600">
    <w:abstractNumId w:val="7"/>
  </w:num>
  <w:num w:numId="6" w16cid:durableId="1368523328">
    <w:abstractNumId w:val="3"/>
  </w:num>
  <w:num w:numId="7" w16cid:durableId="151524919">
    <w:abstractNumId w:val="2"/>
  </w:num>
  <w:num w:numId="8" w16cid:durableId="78142373">
    <w:abstractNumId w:val="1"/>
  </w:num>
  <w:num w:numId="9" w16cid:durableId="1367489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6BE1"/>
    <w:rsid w:val="00034616"/>
    <w:rsid w:val="0006063C"/>
    <w:rsid w:val="0015074B"/>
    <w:rsid w:val="0029639D"/>
    <w:rsid w:val="00320F6E"/>
    <w:rsid w:val="00326F90"/>
    <w:rsid w:val="004B3C4E"/>
    <w:rsid w:val="004D3846"/>
    <w:rsid w:val="004D6EF9"/>
    <w:rsid w:val="0057186E"/>
    <w:rsid w:val="008B4DF2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062061"/>
  <w14:defaultImageDpi w14:val="300"/>
  <w15:docId w15:val="{40B556BB-34C4-4E70-96EE-A1499935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sz w:val="24"/>
    </w:rPr>
  </w:style>
  <w:style w:type="paragraph" w:styleId="Rubrik1">
    <w:name w:val="heading 1"/>
    <w:basedOn w:val="Normal"/>
    <w:next w:val="Normal"/>
    <w:link w:val="Rubri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618BF"/>
  </w:style>
  <w:style w:type="paragraph" w:styleId="Sidfot">
    <w:name w:val="footer"/>
    <w:basedOn w:val="Normal"/>
    <w:link w:val="Sidfo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618BF"/>
  </w:style>
  <w:style w:type="paragraph" w:styleId="Ingetavstnd">
    <w:name w:val="No Spacing"/>
    <w:uiPriority w:val="1"/>
    <w:qFormat/>
    <w:rsid w:val="00FC693F"/>
    <w:pPr>
      <w:spacing w:after="0" w:line="240" w:lineRule="auto"/>
    </w:pPr>
  </w:style>
  <w:style w:type="character" w:customStyle="1" w:styleId="Rubrik1Char">
    <w:name w:val="Rubrik 1 Char"/>
    <w:basedOn w:val="Standardstycketeckensnitt"/>
    <w:link w:val="Rubri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ubrik">
    <w:name w:val="Title"/>
    <w:basedOn w:val="Normal"/>
    <w:next w:val="Normal"/>
    <w:link w:val="Rubrik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styck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xt">
    <w:name w:val="Body Text"/>
    <w:basedOn w:val="Normal"/>
    <w:link w:val="BrdtextChar"/>
    <w:uiPriority w:val="99"/>
    <w:unhideWhenUsed/>
    <w:rsid w:val="00AA1D8D"/>
    <w:pPr>
      <w:spacing w:after="120"/>
    </w:pPr>
  </w:style>
  <w:style w:type="character" w:customStyle="1" w:styleId="BrdtextChar">
    <w:name w:val="Brödtext Char"/>
    <w:basedOn w:val="Standardstycketeckensnitt"/>
    <w:link w:val="Brdtext"/>
    <w:uiPriority w:val="99"/>
    <w:rsid w:val="00AA1D8D"/>
  </w:style>
  <w:style w:type="paragraph" w:styleId="Brdtext2">
    <w:name w:val="Body Text 2"/>
    <w:basedOn w:val="Normal"/>
    <w:link w:val="Brdtext2Char"/>
    <w:uiPriority w:val="99"/>
    <w:unhideWhenUsed/>
    <w:rsid w:val="00AA1D8D"/>
    <w:pPr>
      <w:spacing w:after="120" w:line="480" w:lineRule="auto"/>
    </w:pPr>
  </w:style>
  <w:style w:type="character" w:customStyle="1" w:styleId="Brdtext2Char">
    <w:name w:val="Brödtext 2 Char"/>
    <w:basedOn w:val="Standardstycketeckensnitt"/>
    <w:link w:val="Brdtext2"/>
    <w:uiPriority w:val="99"/>
    <w:rsid w:val="00AA1D8D"/>
  </w:style>
  <w:style w:type="paragraph" w:styleId="Brdtext3">
    <w:name w:val="Body Text 3"/>
    <w:basedOn w:val="Normal"/>
    <w:link w:val="Brd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eckensnitt"/>
    <w:link w:val="Brdtext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a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a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a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reradlist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reradlist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reradlist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fortstt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fortstt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fortstt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Char">
    <w:name w:val="Makrotext Char"/>
    <w:basedOn w:val="Standardstycketeckensnit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Standardstycketeckensnitt"/>
    <w:link w:val="Citat"/>
    <w:uiPriority w:val="29"/>
    <w:rsid w:val="00FC693F"/>
    <w:rPr>
      <w:i/>
      <w:iCs/>
      <w:color w:val="000000" w:themeColor="text1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ark">
    <w:name w:val="Strong"/>
    <w:basedOn w:val="Standardstycketeckensnitt"/>
    <w:uiPriority w:val="22"/>
    <w:qFormat/>
    <w:rsid w:val="00FC693F"/>
    <w:rPr>
      <w:b/>
      <w:bCs/>
    </w:rPr>
  </w:style>
  <w:style w:type="character" w:styleId="Betoning">
    <w:name w:val="Emphasis"/>
    <w:basedOn w:val="Standardstycketeckensnitt"/>
    <w:uiPriority w:val="20"/>
    <w:qFormat/>
    <w:rsid w:val="00FC693F"/>
    <w:rPr>
      <w:i/>
      <w:iCs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C693F"/>
    <w:rPr>
      <w:b/>
      <w:bCs/>
      <w:i/>
      <w:iCs/>
      <w:color w:val="4F81BD" w:themeColor="accent1"/>
    </w:rPr>
  </w:style>
  <w:style w:type="character" w:styleId="Diskretbetoning">
    <w:name w:val="Subtle Emphasis"/>
    <w:basedOn w:val="Standardstycketeckensnitt"/>
    <w:uiPriority w:val="19"/>
    <w:qFormat/>
    <w:rsid w:val="00FC693F"/>
    <w:rPr>
      <w:i/>
      <w:iCs/>
      <w:color w:val="808080" w:themeColor="text1" w:themeTint="7F"/>
    </w:rPr>
  </w:style>
  <w:style w:type="character" w:styleId="Starkbetoning">
    <w:name w:val="Intense Emphasis"/>
    <w:basedOn w:val="Standardstycketeckensnitt"/>
    <w:uiPriority w:val="21"/>
    <w:qFormat/>
    <w:rsid w:val="00FC693F"/>
    <w:rPr>
      <w:b/>
      <w:bCs/>
      <w:i/>
      <w:iCs/>
      <w:color w:val="4F81BD" w:themeColor="accent1"/>
    </w:rPr>
  </w:style>
  <w:style w:type="character" w:styleId="Diskretreferens">
    <w:name w:val="Subtle Reference"/>
    <w:basedOn w:val="Standardstycketeckensnitt"/>
    <w:uiPriority w:val="31"/>
    <w:qFormat/>
    <w:rsid w:val="00FC693F"/>
    <w:rPr>
      <w:smallCaps/>
      <w:color w:val="C0504D" w:themeColor="accent2"/>
      <w:u w:val="single"/>
    </w:rPr>
  </w:style>
  <w:style w:type="character" w:styleId="Starkreferens">
    <w:name w:val="Intense Reference"/>
    <w:basedOn w:val="Standardstycketecken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enstitel">
    <w:name w:val="Book Title"/>
    <w:basedOn w:val="Standardstycketeckensnitt"/>
    <w:uiPriority w:val="33"/>
    <w:qFormat/>
    <w:rsid w:val="00FC693F"/>
    <w:rPr>
      <w:b/>
      <w:bCs/>
      <w:smallCaps/>
      <w:spacing w:val="5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FC693F"/>
    <w:pPr>
      <w:outlineLvl w:val="9"/>
    </w:pPr>
  </w:style>
  <w:style w:type="table" w:styleId="Tabellrutnt">
    <w:name w:val="Table Grid"/>
    <w:basedOn w:val="Normal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jusskuggning">
    <w:name w:val="Light Shading"/>
    <w:basedOn w:val="Normal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jusskuggning-dekorfrg6">
    <w:name w:val="Light Shading Accent 6"/>
    <w:basedOn w:val="Normal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juslista">
    <w:name w:val="Light List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Normal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juslista-dekorfrg3">
    <w:name w:val="Light List Accent 3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juslista-dekorfrg4">
    <w:name w:val="Light List Accent 4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juslista-dekorfrg5">
    <w:name w:val="Light List Accent 5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justrutnt">
    <w:name w:val="Light Grid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llanmrkskuggning1">
    <w:name w:val="Medium Shading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2">
    <w:name w:val="Medium Shading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1">
    <w:name w:val="Medium Shading 2 Accent 1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2">
    <w:name w:val="Medium Shading 2 Accent 2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6">
    <w:name w:val="Medium Shading 2 Accent 6"/>
    <w:basedOn w:val="Normal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llanmrklista2">
    <w:name w:val="Medium Lis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4">
    <w:name w:val="Medium List 2 Accent 4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6">
    <w:name w:val="Medium List 2 Accent 6"/>
    <w:basedOn w:val="Normal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trutnt1">
    <w:name w:val="Medium Grid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llanmrktrutnt2">
    <w:name w:val="Medium Grid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2">
    <w:name w:val="Medium Grid 2 Accent 2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3">
    <w:name w:val="Medium Grid 2 Accent 3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6">
    <w:name w:val="Medium Grid 2 Accent 6"/>
    <w:basedOn w:val="Normal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llanmrktrutnt3-dekorfrg6">
    <w:name w:val="Medium Grid 3 Accent 6"/>
    <w:basedOn w:val="Normal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a">
    <w:name w:val="Dark List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a-dekorfrg1">
    <w:name w:val="Dark List Accent 1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a-dekorfrg2">
    <w:name w:val="Dark List Accent 2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a-dekorfrg3">
    <w:name w:val="Dark List Accent 3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a-dekorfrg4">
    <w:name w:val="Dark List Accent 4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a-dekorfrg5">
    <w:name w:val="Dark List Accent 5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a-dekorfrg6">
    <w:name w:val="Dark List Accent 6"/>
    <w:basedOn w:val="Normal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rgadskuggning">
    <w:name w:val="Colorful Shading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1">
    <w:name w:val="Colorful Shading Accent 1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2">
    <w:name w:val="Colorful Shading Accent 2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dskuggning-dekorfrg4">
    <w:name w:val="Colorful Shading Accent 4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6">
    <w:name w:val="Colorful Shading Accent 6"/>
    <w:basedOn w:val="Normal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lista">
    <w:name w:val="Colorful List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rgadlista-dekorfrg1">
    <w:name w:val="Colorful List Accent 1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rgadlista-dekorfrg2">
    <w:name w:val="Colorful List Accent 2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rgadlista-dekorfrg3">
    <w:name w:val="Colorful List Accent 3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rgadlista-dekorfrg4">
    <w:name w:val="Colorful List Accent 4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rgadlista-dekorfrg5">
    <w:name w:val="Colorful List Accent 5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rgadlista-dekorfrg6">
    <w:name w:val="Colorful List Accent 6"/>
    <w:basedOn w:val="Normal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rgatrutnt">
    <w:name w:val="Colorful Grid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rgatrutnt-dekorfrg1">
    <w:name w:val="Colorful Grid Accent 1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rgatrutnt-dekorfrg2">
    <w:name w:val="Colorful Grid Accent 2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rgatrutnt-dekorfrg3">
    <w:name w:val="Colorful Grid Accent 3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rgatrutnt-dekorfrg4">
    <w:name w:val="Colorful Grid Accent 4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rgatrutnt-dekorfrg5">
    <w:name w:val="Colorful Grid Accent 5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rgatrutnt-dekorfrg6">
    <w:name w:val="Colorful Grid Accent 6"/>
    <w:basedOn w:val="Normal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524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Caroline Antonsson</cp:lastModifiedBy>
  <cp:revision>2</cp:revision>
  <dcterms:created xsi:type="dcterms:W3CDTF">2026-03-18T08:00:00Z</dcterms:created>
  <dcterms:modified xsi:type="dcterms:W3CDTF">2026-03-18T08:00:00Z</dcterms:modified>
  <cp:category/>
</cp:coreProperties>
</file>